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sämtliche Holzbauteile </w:t>
            </w:r>
          </w:p>
          <w:p>
            <w:pPr>
              <w:spacing w:before="0" w:after="0"/>
            </w:pPr>
            <w:r>
              <w:t>alle Häuser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Konstruktions- und Verkleidungsholz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3274443" name="0294abb0-f7be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842264" name="0294abb0-f7be-11f0-8ab8-11df2af63ac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4329388" name="057c3b40-f7be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10282" name="057c3b40-f7be-11f0-8ab8-11df2af63ac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kleine Scheune am 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9028687" name="3ad04fb0-f7bf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656880" name="3ad04fb0-f7bf-11f0-8ab8-11df2af63ac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2875313" name="430bb3e0-f7bf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463345" name="430bb3e0-f7bf-11f0-8ab8-11df2af63a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 / 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Faserzement/ LAP/ Schnüre</w:t>
            </w:r>
          </w:p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1429897" name="eafabe3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800221" name="eafabe30-f7c3-11f0-8ab8-11df2af63ac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583116" name="f3a81e1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016271" name="f3a81e10-f7c3-11f0-8ab8-11df2af63ac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 / 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22060" name="ff9e4050-f7c3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805429" name="ff9e4050-f7c3-11f0-8ab8-11df2af63ac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 / 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Blei</w:t>
            </w:r>
          </w:p>
          <w:p>
            <w:pPr>
              <w:spacing w:before="0" w:after="0"/>
            </w:pPr>
            <w:r>
              <w:t>Kunstfenster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7064070" name="e791894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0082" name="e7918940-f7c8-11f0-8ab8-11df2af63ac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688470" name="eb316c50-f7c8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84868" name="eb316c50-f7c8-11f0-8ab8-11df2af63ac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Soense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Elektrotableau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8437088" name="01c75db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78601" name="01c75db0-f7cb-11f0-8ab8-11df2af63ac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2761005" name="06358d4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061666" name="06358d40-f7cb-11f0-8ab8-11df2af63ac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sämtlicher Einbau nach 1990</w:t>
            </w:r>
          </w:p>
          <w:p>
            <w:pPr>
              <w:spacing w:before="0" w:after="0"/>
            </w:pPr>
            <w:r>
              <w:t>Wände,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166464" name="848cd81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902921" name="848cd810-f7cb-11f0-8ab8-11df2af63ac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8184997" name="87e8d450-f7cb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254484" name="87e8d450-f7cb-11f0-8ab8-11df2af63ac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Flanschdichtung </w:t>
            </w:r>
          </w:p>
          <w:p>
            <w:pPr>
              <w:spacing w:before="0" w:after="0"/>
            </w:pPr>
            <w:r>
              <w:t>Tank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7548358" name="75d88ac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993914" name="75d88ac0-f7cc-11f0-8ab8-11df2af63ac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9035327" name="991d790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529409" name="991d7900-f7cc-11f0-8ab8-11df2af63ac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Abgasrohr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2478846" name="a3bda83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765617" name="a3bda830-f7cc-11f0-8ab8-11df2af63ac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1829932" name="b129537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40815" name="b1295370-f7cc-11f0-8ab8-11df2af63ac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 / LAP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646126" name="b91251e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650634" name="b91251e0-f7cc-11f0-8ab8-11df2af63ac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2993455" name="bc877b70-f7cc-11f0-8ab8-11df2af63a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585305" name="bc877b70-f7cc-11f0-8ab8-11df2af63ac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Churerstrasse 49, Altstätten SG</w:t>
          </w:r>
        </w:p>
        <w:p>
          <w:pPr>
            <w:spacing w:before="0" w:after="0"/>
          </w:pPr>
          <w:r>
            <w:t>698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